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7ABA475" w14:textId="77777777" w:rsidR="00B120E9" w:rsidRDefault="00A851D0">
      <w:pPr>
        <w:jc w:val="center"/>
      </w:pPr>
      <w:r>
        <w:rPr>
          <w:b/>
          <w:color w:val="0F5281"/>
          <w:sz w:val="48"/>
        </w:rPr>
        <w:t>Copilot in 30 Quick Check</w:t>
      </w:r>
    </w:p>
    <w:p w14:paraId="7449BCE2" w14:textId="77777777" w:rsidR="00B120E9" w:rsidRDefault="00A851D0">
      <w:pPr>
        <w:jc w:val="center"/>
      </w:pPr>
      <w:proofErr w:type="spellStart"/>
      <w:r>
        <w:rPr>
          <w:color w:val="595959"/>
          <w:sz w:val="21"/>
        </w:rPr>
        <w:t>Bepaal</w:t>
      </w:r>
      <w:proofErr w:type="spellEnd"/>
      <w:r>
        <w:rPr>
          <w:color w:val="595959"/>
          <w:sz w:val="21"/>
        </w:rPr>
        <w:t xml:space="preserve"> in 5 </w:t>
      </w:r>
      <w:proofErr w:type="spellStart"/>
      <w:r>
        <w:rPr>
          <w:color w:val="595959"/>
          <w:sz w:val="21"/>
        </w:rPr>
        <w:t>minuten</w:t>
      </w:r>
      <w:proofErr w:type="spellEnd"/>
      <w:r>
        <w:rPr>
          <w:color w:val="595959"/>
          <w:sz w:val="21"/>
        </w:rPr>
        <w:t xml:space="preserve"> of </w:t>
      </w:r>
      <w:proofErr w:type="spellStart"/>
      <w:r>
        <w:rPr>
          <w:color w:val="595959"/>
          <w:sz w:val="21"/>
        </w:rPr>
        <w:t>een</w:t>
      </w:r>
      <w:proofErr w:type="spellEnd"/>
      <w:r>
        <w:rPr>
          <w:color w:val="595959"/>
          <w:sz w:val="21"/>
        </w:rPr>
        <w:t xml:space="preserve"> </w:t>
      </w:r>
      <w:proofErr w:type="spellStart"/>
      <w:r>
        <w:rPr>
          <w:color w:val="595959"/>
          <w:sz w:val="21"/>
        </w:rPr>
        <w:t>eindklant</w:t>
      </w:r>
      <w:proofErr w:type="spellEnd"/>
      <w:r>
        <w:rPr>
          <w:color w:val="595959"/>
          <w:sz w:val="21"/>
        </w:rPr>
        <w:t xml:space="preserve"> </w:t>
      </w:r>
      <w:proofErr w:type="spellStart"/>
      <w:r>
        <w:rPr>
          <w:color w:val="595959"/>
          <w:sz w:val="21"/>
        </w:rPr>
        <w:t>geschikt</w:t>
      </w:r>
      <w:proofErr w:type="spellEnd"/>
      <w:r>
        <w:rPr>
          <w:color w:val="595959"/>
          <w:sz w:val="21"/>
        </w:rPr>
        <w:t xml:space="preserve"> is </w:t>
      </w:r>
      <w:proofErr w:type="spellStart"/>
      <w:r>
        <w:rPr>
          <w:color w:val="595959"/>
          <w:sz w:val="21"/>
        </w:rPr>
        <w:t>voor</w:t>
      </w:r>
      <w:proofErr w:type="spellEnd"/>
      <w:r>
        <w:rPr>
          <w:color w:val="595959"/>
          <w:sz w:val="21"/>
        </w:rPr>
        <w:t xml:space="preserve"> de 30-daagse Microsoft 365 Copilot Business-trial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89"/>
        <w:gridCol w:w="2589"/>
        <w:gridCol w:w="2590"/>
        <w:gridCol w:w="2590"/>
      </w:tblGrid>
      <w:tr w:rsidR="00B120E9" w14:paraId="252ED8F3" w14:textId="77777777">
        <w:trPr>
          <w:jc w:val="center"/>
        </w:trPr>
        <w:tc>
          <w:tcPr>
            <w:tcW w:w="2592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shd w:val="clear" w:color="auto" w:fill="F2F6FA"/>
            <w:tcMar>
              <w:top w:w="75" w:type="dxa"/>
              <w:left w:w="100" w:type="dxa"/>
              <w:bottom w:w="75" w:type="dxa"/>
              <w:right w:w="100" w:type="dxa"/>
            </w:tcMar>
          </w:tcPr>
          <w:p w14:paraId="745E5ED4" w14:textId="77777777" w:rsidR="00B120E9" w:rsidRDefault="00A851D0">
            <w:proofErr w:type="spellStart"/>
            <w:r>
              <w:rPr>
                <w:b/>
                <w:color w:val="1F4E79"/>
                <w:sz w:val="18"/>
              </w:rPr>
              <w:t>Klantnaam</w:t>
            </w:r>
            <w:proofErr w:type="spellEnd"/>
          </w:p>
        </w:tc>
        <w:tc>
          <w:tcPr>
            <w:tcW w:w="2592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shd w:val="clear" w:color="auto" w:fill="F2F6FA"/>
            <w:tcMar>
              <w:top w:w="75" w:type="dxa"/>
              <w:left w:w="100" w:type="dxa"/>
              <w:bottom w:w="75" w:type="dxa"/>
              <w:right w:w="100" w:type="dxa"/>
            </w:tcMar>
          </w:tcPr>
          <w:p w14:paraId="22EE4082" w14:textId="77777777" w:rsidR="00B120E9" w:rsidRDefault="00A851D0">
            <w:r>
              <w:rPr>
                <w:b/>
                <w:color w:val="1F4E79"/>
                <w:sz w:val="18"/>
              </w:rPr>
              <w:t>Partner</w:t>
            </w:r>
          </w:p>
        </w:tc>
        <w:tc>
          <w:tcPr>
            <w:tcW w:w="2592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shd w:val="clear" w:color="auto" w:fill="F2F6FA"/>
            <w:tcMar>
              <w:top w:w="75" w:type="dxa"/>
              <w:left w:w="100" w:type="dxa"/>
              <w:bottom w:w="75" w:type="dxa"/>
              <w:right w:w="100" w:type="dxa"/>
            </w:tcMar>
          </w:tcPr>
          <w:p w14:paraId="746F1487" w14:textId="77777777" w:rsidR="00B120E9" w:rsidRDefault="00A851D0">
            <w:r>
              <w:rPr>
                <w:b/>
                <w:color w:val="1F4E79"/>
                <w:sz w:val="18"/>
              </w:rPr>
              <w:t>Datum</w:t>
            </w:r>
          </w:p>
        </w:tc>
        <w:tc>
          <w:tcPr>
            <w:tcW w:w="2592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shd w:val="clear" w:color="auto" w:fill="F2F6FA"/>
            <w:tcMar>
              <w:top w:w="75" w:type="dxa"/>
              <w:left w:w="100" w:type="dxa"/>
              <w:bottom w:w="75" w:type="dxa"/>
              <w:right w:w="100" w:type="dxa"/>
            </w:tcMar>
          </w:tcPr>
          <w:p w14:paraId="0A79BA76" w14:textId="77777777" w:rsidR="00B120E9" w:rsidRDefault="00A851D0">
            <w:proofErr w:type="spellStart"/>
            <w:r>
              <w:rPr>
                <w:b/>
                <w:color w:val="1F4E79"/>
                <w:sz w:val="18"/>
              </w:rPr>
              <w:t>Contactpersoon</w:t>
            </w:r>
            <w:proofErr w:type="spellEnd"/>
          </w:p>
        </w:tc>
      </w:tr>
      <w:tr w:rsidR="00B120E9" w14:paraId="123823A1" w14:textId="77777777">
        <w:trPr>
          <w:jc w:val="center"/>
        </w:trPr>
        <w:tc>
          <w:tcPr>
            <w:tcW w:w="2592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75" w:type="dxa"/>
              <w:left w:w="100" w:type="dxa"/>
              <w:bottom w:w="75" w:type="dxa"/>
              <w:right w:w="100" w:type="dxa"/>
            </w:tcMar>
          </w:tcPr>
          <w:p w14:paraId="70D3CCD3" w14:textId="77777777" w:rsidR="00B120E9" w:rsidRDefault="00A851D0">
            <w:r>
              <w:rPr>
                <w:sz w:val="17"/>
              </w:rPr>
              <w:t>________________________________</w:t>
            </w:r>
          </w:p>
        </w:tc>
        <w:tc>
          <w:tcPr>
            <w:tcW w:w="2592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75" w:type="dxa"/>
              <w:left w:w="100" w:type="dxa"/>
              <w:bottom w:w="75" w:type="dxa"/>
              <w:right w:w="100" w:type="dxa"/>
            </w:tcMar>
          </w:tcPr>
          <w:p w14:paraId="2ECB89AC" w14:textId="77777777" w:rsidR="00B120E9" w:rsidRDefault="00A851D0">
            <w:r>
              <w:rPr>
                <w:sz w:val="17"/>
              </w:rPr>
              <w:t>________________________________</w:t>
            </w:r>
          </w:p>
        </w:tc>
        <w:tc>
          <w:tcPr>
            <w:tcW w:w="2592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75" w:type="dxa"/>
              <w:left w:w="100" w:type="dxa"/>
              <w:bottom w:w="75" w:type="dxa"/>
              <w:right w:w="100" w:type="dxa"/>
            </w:tcMar>
          </w:tcPr>
          <w:p w14:paraId="42840416" w14:textId="77777777" w:rsidR="00B120E9" w:rsidRDefault="00A851D0">
            <w:r>
              <w:rPr>
                <w:sz w:val="17"/>
              </w:rPr>
              <w:t>________________________________</w:t>
            </w:r>
          </w:p>
        </w:tc>
        <w:tc>
          <w:tcPr>
            <w:tcW w:w="2592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75" w:type="dxa"/>
              <w:left w:w="100" w:type="dxa"/>
              <w:bottom w:w="75" w:type="dxa"/>
              <w:right w:w="100" w:type="dxa"/>
            </w:tcMar>
          </w:tcPr>
          <w:p w14:paraId="4E79C7BD" w14:textId="77777777" w:rsidR="00B120E9" w:rsidRDefault="00A851D0">
            <w:r>
              <w:rPr>
                <w:sz w:val="17"/>
              </w:rPr>
              <w:t>________________________________</w:t>
            </w:r>
          </w:p>
        </w:tc>
      </w:tr>
    </w:tbl>
    <w:p w14:paraId="1310072A" w14:textId="77777777" w:rsidR="00B120E9" w:rsidRDefault="00A851D0">
      <w:pPr>
        <w:spacing w:before="160" w:after="80"/>
      </w:pPr>
      <w:proofErr w:type="spellStart"/>
      <w:r>
        <w:rPr>
          <w:b/>
        </w:rPr>
        <w:t>Gebruik</w:t>
      </w:r>
      <w:proofErr w:type="spellEnd"/>
      <w:r>
        <w:rPr>
          <w:b/>
        </w:rPr>
        <w:t xml:space="preserve">: </w:t>
      </w:r>
      <w:proofErr w:type="spellStart"/>
      <w:r>
        <w:t>vink</w:t>
      </w:r>
      <w:proofErr w:type="spellEnd"/>
      <w:r>
        <w:t xml:space="preserve"> de </w:t>
      </w:r>
      <w:proofErr w:type="spellStart"/>
      <w:r>
        <w:t>punten</w:t>
      </w:r>
      <w:proofErr w:type="spellEnd"/>
      <w:r>
        <w:t xml:space="preserve"> </w:t>
      </w:r>
      <w:proofErr w:type="spellStart"/>
      <w:r>
        <w:t>aan</w:t>
      </w:r>
      <w:proofErr w:type="spellEnd"/>
      <w:r>
        <w:t xml:space="preserve"> die van </w:t>
      </w:r>
      <w:proofErr w:type="spellStart"/>
      <w:r>
        <w:t>toepassing</w:t>
      </w:r>
      <w:proofErr w:type="spellEnd"/>
      <w:r>
        <w:t xml:space="preserve"> </w:t>
      </w:r>
      <w:proofErr w:type="spellStart"/>
      <w:r>
        <w:t>zijn</w:t>
      </w:r>
      <w:proofErr w:type="spellEnd"/>
      <w:r>
        <w:t xml:space="preserve">. Tel </w:t>
      </w:r>
      <w:proofErr w:type="spellStart"/>
      <w:r>
        <w:t>daarna</w:t>
      </w:r>
      <w:proofErr w:type="spellEnd"/>
      <w:r>
        <w:t xml:space="preserve"> het </w:t>
      </w:r>
      <w:proofErr w:type="spellStart"/>
      <w:r>
        <w:t>aantal</w:t>
      </w:r>
      <w:proofErr w:type="spellEnd"/>
      <w:r>
        <w:t xml:space="preserve"> </w:t>
      </w:r>
      <w:proofErr w:type="spellStart"/>
      <w:r>
        <w:t>vinkjes</w:t>
      </w:r>
      <w:proofErr w:type="spellEnd"/>
      <w:r>
        <w:t xml:space="preserve"> op </w:t>
      </w:r>
      <w:proofErr w:type="spellStart"/>
      <w:r>
        <w:t>en</w:t>
      </w:r>
      <w:proofErr w:type="spellEnd"/>
      <w:r>
        <w:t xml:space="preserve"> </w:t>
      </w:r>
      <w:proofErr w:type="spellStart"/>
      <w:r>
        <w:t>bepaal</w:t>
      </w:r>
      <w:proofErr w:type="spellEnd"/>
      <w:r>
        <w:t xml:space="preserve"> de </w:t>
      </w:r>
      <w:proofErr w:type="spellStart"/>
      <w:r>
        <w:t>vervolgstap</w:t>
      </w:r>
      <w:proofErr w:type="spellEnd"/>
      <w:r>
        <w:t xml:space="preserve"> </w:t>
      </w:r>
      <w:proofErr w:type="spellStart"/>
      <w:r>
        <w:t>onderaan</w:t>
      </w:r>
      <w:proofErr w:type="spellEnd"/>
      <w:r>
        <w:t xml:space="preserve"> het document.</w:t>
      </w:r>
    </w:p>
    <w:p w14:paraId="0514C013" w14:textId="77777777" w:rsidR="00B120E9" w:rsidRDefault="00A851D0">
      <w:pPr>
        <w:pStyle w:val="Heading2"/>
      </w:pPr>
      <w:r>
        <w:rPr>
          <w:color w:val="0F5281"/>
        </w:rPr>
        <w:t xml:space="preserve">1. </w:t>
      </w:r>
      <w:proofErr w:type="spellStart"/>
      <w:r>
        <w:rPr>
          <w:color w:val="0F5281"/>
        </w:rPr>
        <w:t>Organisatie</w:t>
      </w:r>
      <w:proofErr w:type="spellEnd"/>
      <w:r>
        <w:rPr>
          <w:color w:val="0F5281"/>
        </w:rPr>
        <w:t xml:space="preserve"> &amp; </w:t>
      </w:r>
      <w:proofErr w:type="spellStart"/>
      <w:r>
        <w:rPr>
          <w:color w:val="0F5281"/>
        </w:rPr>
        <w:t>licenties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48"/>
        <w:gridCol w:w="9000"/>
      </w:tblGrid>
      <w:tr w:rsidR="00B120E9" w14:paraId="74DBDACC" w14:textId="77777777">
        <w:trPr>
          <w:jc w:val="center"/>
        </w:trPr>
        <w:tc>
          <w:tcPr>
            <w:tcW w:w="648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shd w:val="clear" w:color="auto" w:fill="D9EAF7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657D53F" w14:textId="77777777" w:rsidR="00B120E9" w:rsidRDefault="00A851D0">
            <w:r>
              <w:rPr>
                <w:b/>
                <w:color w:val="1F4E79"/>
              </w:rPr>
              <w:t>✓</w:t>
            </w:r>
          </w:p>
        </w:tc>
        <w:tc>
          <w:tcPr>
            <w:tcW w:w="9000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shd w:val="clear" w:color="auto" w:fill="D9EAF7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BC58F06" w14:textId="77777777" w:rsidR="00B120E9" w:rsidRDefault="00A851D0">
            <w:r>
              <w:rPr>
                <w:b/>
                <w:color w:val="1F4E79"/>
              </w:rPr>
              <w:t xml:space="preserve">1. </w:t>
            </w:r>
            <w:proofErr w:type="spellStart"/>
            <w:r>
              <w:rPr>
                <w:b/>
                <w:color w:val="1F4E79"/>
              </w:rPr>
              <w:t>Organisatie</w:t>
            </w:r>
            <w:proofErr w:type="spellEnd"/>
            <w:r>
              <w:rPr>
                <w:b/>
                <w:color w:val="1F4E79"/>
              </w:rPr>
              <w:t xml:space="preserve"> &amp; </w:t>
            </w:r>
            <w:proofErr w:type="spellStart"/>
            <w:r>
              <w:rPr>
                <w:b/>
                <w:color w:val="1F4E79"/>
              </w:rPr>
              <w:t>licenties</w:t>
            </w:r>
            <w:proofErr w:type="spellEnd"/>
          </w:p>
        </w:tc>
      </w:tr>
      <w:tr w:rsidR="00B120E9" w14:paraId="10C9B39C" w14:textId="77777777">
        <w:trPr>
          <w:jc w:val="center"/>
        </w:trPr>
        <w:tc>
          <w:tcPr>
            <w:tcW w:w="648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1C84E6" w14:textId="77777777" w:rsidR="00B120E9" w:rsidRDefault="00A851D0">
            <w:pPr>
              <w:jc w:val="center"/>
            </w:pPr>
            <w:r>
              <w:rPr>
                <w:rFonts w:ascii="Segoe UI Symbol" w:hAnsi="Segoe UI Symbol"/>
                <w:sz w:val="30"/>
              </w:rPr>
              <w:t>☐</w:t>
            </w:r>
          </w:p>
        </w:tc>
        <w:tc>
          <w:tcPr>
            <w:tcW w:w="9000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24334F" w14:textId="77777777" w:rsidR="00B120E9" w:rsidRDefault="00A851D0">
            <w:r>
              <w:t xml:space="preserve">De </w:t>
            </w:r>
            <w:proofErr w:type="spellStart"/>
            <w:r>
              <w:t>organisatie</w:t>
            </w:r>
            <w:proofErr w:type="spellEnd"/>
            <w:r>
              <w:t xml:space="preserve"> </w:t>
            </w:r>
            <w:proofErr w:type="spellStart"/>
            <w:r>
              <w:t>heeft</w:t>
            </w:r>
            <w:proofErr w:type="spellEnd"/>
            <w:r>
              <w:t xml:space="preserve"> minder dan 300 </w:t>
            </w:r>
            <w:proofErr w:type="spellStart"/>
            <w:r>
              <w:t>medewerkers</w:t>
            </w:r>
            <w:proofErr w:type="spellEnd"/>
            <w:r>
              <w:t>.</w:t>
            </w:r>
          </w:p>
        </w:tc>
      </w:tr>
      <w:tr w:rsidR="00B120E9" w14:paraId="14900C75" w14:textId="77777777">
        <w:trPr>
          <w:jc w:val="center"/>
        </w:trPr>
        <w:tc>
          <w:tcPr>
            <w:tcW w:w="648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2DD878" w14:textId="77777777" w:rsidR="00B120E9" w:rsidRDefault="00A851D0">
            <w:pPr>
              <w:jc w:val="center"/>
            </w:pPr>
            <w:r>
              <w:rPr>
                <w:rFonts w:ascii="Segoe UI Symbol" w:hAnsi="Segoe UI Symbol"/>
                <w:sz w:val="30"/>
              </w:rPr>
              <w:t>☐</w:t>
            </w:r>
          </w:p>
        </w:tc>
        <w:tc>
          <w:tcPr>
            <w:tcW w:w="9000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87DE8A" w14:textId="77777777" w:rsidR="00B120E9" w:rsidRDefault="00A851D0">
            <w:r>
              <w:t xml:space="preserve">De </w:t>
            </w:r>
            <w:proofErr w:type="spellStart"/>
            <w:r>
              <w:t>organisatie</w:t>
            </w:r>
            <w:proofErr w:type="spellEnd"/>
            <w:r>
              <w:t xml:space="preserve"> </w:t>
            </w:r>
            <w:proofErr w:type="spellStart"/>
            <w:r>
              <w:t>gebruikt</w:t>
            </w:r>
            <w:proofErr w:type="spellEnd"/>
            <w:r>
              <w:t xml:space="preserve"> Microsoft 365 Business Basic, Business Standard of Business Premium.</w:t>
            </w:r>
          </w:p>
        </w:tc>
      </w:tr>
      <w:tr w:rsidR="00B120E9" w14:paraId="646A2649" w14:textId="77777777">
        <w:trPr>
          <w:jc w:val="center"/>
        </w:trPr>
        <w:tc>
          <w:tcPr>
            <w:tcW w:w="648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53F9D1" w14:textId="77777777" w:rsidR="00B120E9" w:rsidRDefault="00A851D0">
            <w:pPr>
              <w:jc w:val="center"/>
            </w:pPr>
            <w:r>
              <w:rPr>
                <w:rFonts w:ascii="Segoe UI Symbol" w:hAnsi="Segoe UI Symbol"/>
                <w:sz w:val="30"/>
              </w:rPr>
              <w:t>☐</w:t>
            </w:r>
          </w:p>
        </w:tc>
        <w:tc>
          <w:tcPr>
            <w:tcW w:w="9000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29AEAB" w14:textId="77777777" w:rsidR="00B120E9" w:rsidRDefault="00A851D0">
            <w:proofErr w:type="spellStart"/>
            <w:r>
              <w:t>Medewerkers</w:t>
            </w:r>
            <w:proofErr w:type="spellEnd"/>
            <w:r>
              <w:t xml:space="preserve"> </w:t>
            </w:r>
            <w:proofErr w:type="spellStart"/>
            <w:r>
              <w:t>werken</w:t>
            </w:r>
            <w:proofErr w:type="spellEnd"/>
            <w:r>
              <w:t xml:space="preserve"> </w:t>
            </w:r>
            <w:proofErr w:type="spellStart"/>
            <w:r>
              <w:t>dagelijks</w:t>
            </w:r>
            <w:proofErr w:type="spellEnd"/>
            <w:r>
              <w:t xml:space="preserve"> met Outlook, Teams, Word, Excel </w:t>
            </w:r>
            <w:proofErr w:type="spellStart"/>
            <w:r>
              <w:t>en</w:t>
            </w:r>
            <w:proofErr w:type="spellEnd"/>
            <w:r>
              <w:t>/of PowerPoint.</w:t>
            </w:r>
          </w:p>
        </w:tc>
      </w:tr>
      <w:tr w:rsidR="00B120E9" w14:paraId="7272438F" w14:textId="77777777">
        <w:trPr>
          <w:jc w:val="center"/>
        </w:trPr>
        <w:tc>
          <w:tcPr>
            <w:tcW w:w="648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E8EB90" w14:textId="77777777" w:rsidR="00B120E9" w:rsidRDefault="00A851D0">
            <w:pPr>
              <w:jc w:val="center"/>
            </w:pPr>
            <w:r>
              <w:rPr>
                <w:rFonts w:ascii="Segoe UI Symbol" w:hAnsi="Segoe UI Symbol"/>
                <w:sz w:val="30"/>
              </w:rPr>
              <w:t>☐</w:t>
            </w:r>
          </w:p>
        </w:tc>
        <w:tc>
          <w:tcPr>
            <w:tcW w:w="9000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552FEE" w14:textId="77777777" w:rsidR="00B120E9" w:rsidRDefault="00A851D0">
            <w:r>
              <w:t xml:space="preserve">De Microsoft 365-tenant </w:t>
            </w:r>
            <w:proofErr w:type="spellStart"/>
            <w:r>
              <w:t>wordt</w:t>
            </w:r>
            <w:proofErr w:type="spellEnd"/>
            <w:r>
              <w:t xml:space="preserve"> </w:t>
            </w:r>
            <w:proofErr w:type="spellStart"/>
            <w:r>
              <w:t>actief</w:t>
            </w:r>
            <w:proofErr w:type="spellEnd"/>
            <w:r>
              <w:t xml:space="preserve"> </w:t>
            </w:r>
            <w:proofErr w:type="spellStart"/>
            <w:r>
              <w:t>gebruikt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</w:t>
            </w:r>
            <w:proofErr w:type="spellStart"/>
            <w:r>
              <w:t>beheerd</w:t>
            </w:r>
            <w:proofErr w:type="spellEnd"/>
            <w:r>
              <w:t xml:space="preserve"> via de IT-partner.</w:t>
            </w:r>
          </w:p>
        </w:tc>
      </w:tr>
    </w:tbl>
    <w:p w14:paraId="7B8DCB78" w14:textId="77777777" w:rsidR="00B120E9" w:rsidRDefault="00A851D0">
      <w:pPr>
        <w:pStyle w:val="Heading2"/>
      </w:pPr>
      <w:r>
        <w:rPr>
          <w:color w:val="0F5281"/>
        </w:rPr>
        <w:t xml:space="preserve">2. </w:t>
      </w:r>
      <w:proofErr w:type="spellStart"/>
      <w:r>
        <w:rPr>
          <w:color w:val="0F5281"/>
        </w:rPr>
        <w:t>Behoefte</w:t>
      </w:r>
      <w:proofErr w:type="spellEnd"/>
      <w:r>
        <w:rPr>
          <w:color w:val="0F5281"/>
        </w:rPr>
        <w:t xml:space="preserve"> &amp; timing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48"/>
        <w:gridCol w:w="9000"/>
      </w:tblGrid>
      <w:tr w:rsidR="00B120E9" w14:paraId="2E07ABE3" w14:textId="77777777" w:rsidTr="01495397">
        <w:trPr>
          <w:jc w:val="center"/>
        </w:trPr>
        <w:tc>
          <w:tcPr>
            <w:tcW w:w="648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shd w:val="clear" w:color="auto" w:fill="D9EAF7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BB246CD" w14:textId="77777777" w:rsidR="00B120E9" w:rsidRDefault="00A851D0">
            <w:r>
              <w:rPr>
                <w:b/>
                <w:color w:val="1F4E79"/>
              </w:rPr>
              <w:t>✓</w:t>
            </w:r>
          </w:p>
        </w:tc>
        <w:tc>
          <w:tcPr>
            <w:tcW w:w="9000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shd w:val="clear" w:color="auto" w:fill="D9EAF7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D622D4B" w14:textId="77777777" w:rsidR="00B120E9" w:rsidRDefault="00A851D0">
            <w:r>
              <w:rPr>
                <w:b/>
                <w:color w:val="1F4E79"/>
              </w:rPr>
              <w:t xml:space="preserve">2. </w:t>
            </w:r>
            <w:proofErr w:type="spellStart"/>
            <w:r>
              <w:rPr>
                <w:b/>
                <w:color w:val="1F4E79"/>
              </w:rPr>
              <w:t>Behoefte</w:t>
            </w:r>
            <w:proofErr w:type="spellEnd"/>
            <w:r>
              <w:rPr>
                <w:b/>
                <w:color w:val="1F4E79"/>
              </w:rPr>
              <w:t xml:space="preserve"> &amp; timing</w:t>
            </w:r>
          </w:p>
        </w:tc>
      </w:tr>
      <w:tr w:rsidR="00B120E9" w14:paraId="098BE090" w14:textId="77777777" w:rsidTr="01495397">
        <w:trPr>
          <w:jc w:val="center"/>
        </w:trPr>
        <w:tc>
          <w:tcPr>
            <w:tcW w:w="648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1D0424" w14:textId="77777777" w:rsidR="00B120E9" w:rsidRDefault="00A851D0">
            <w:pPr>
              <w:jc w:val="center"/>
            </w:pPr>
            <w:r>
              <w:rPr>
                <w:rFonts w:ascii="Segoe UI Symbol" w:hAnsi="Segoe UI Symbol"/>
                <w:sz w:val="30"/>
              </w:rPr>
              <w:t>☐</w:t>
            </w:r>
          </w:p>
        </w:tc>
        <w:tc>
          <w:tcPr>
            <w:tcW w:w="9000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94AAC0" w14:textId="77777777" w:rsidR="00B120E9" w:rsidRDefault="00A851D0">
            <w:r>
              <w:t xml:space="preserve">Er is interesse in AI, </w:t>
            </w:r>
            <w:proofErr w:type="spellStart"/>
            <w:r>
              <w:t>productiviteit</w:t>
            </w:r>
            <w:proofErr w:type="spellEnd"/>
            <w:r>
              <w:t xml:space="preserve"> of slimmer </w:t>
            </w:r>
            <w:proofErr w:type="spellStart"/>
            <w:r>
              <w:t>samenwerken</w:t>
            </w:r>
            <w:proofErr w:type="spellEnd"/>
            <w:r>
              <w:t>.</w:t>
            </w:r>
          </w:p>
        </w:tc>
      </w:tr>
      <w:tr w:rsidR="00B120E9" w14:paraId="39D47CD4" w14:textId="77777777" w:rsidTr="01495397">
        <w:trPr>
          <w:jc w:val="center"/>
        </w:trPr>
        <w:tc>
          <w:tcPr>
            <w:tcW w:w="648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8A20AE" w14:textId="77777777" w:rsidR="00B120E9" w:rsidRDefault="00A851D0">
            <w:pPr>
              <w:jc w:val="center"/>
            </w:pPr>
            <w:r>
              <w:rPr>
                <w:rFonts w:ascii="Segoe UI Symbol" w:hAnsi="Segoe UI Symbol"/>
                <w:sz w:val="30"/>
              </w:rPr>
              <w:t>☐</w:t>
            </w:r>
          </w:p>
        </w:tc>
        <w:tc>
          <w:tcPr>
            <w:tcW w:w="9000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5845B8" w14:textId="7AC4DCC3" w:rsidR="00B120E9" w:rsidRDefault="00A851D0">
            <w:r>
              <w:t xml:space="preserve">De </w:t>
            </w:r>
            <w:proofErr w:type="spellStart"/>
            <w:r w:rsidR="46DA5F9F">
              <w:t>organisatie</w:t>
            </w:r>
            <w:proofErr w:type="spellEnd"/>
            <w:r>
              <w:t xml:space="preserve"> </w:t>
            </w:r>
            <w:proofErr w:type="spellStart"/>
            <w:r>
              <w:t>wil</w:t>
            </w:r>
            <w:proofErr w:type="spellEnd"/>
            <w:r>
              <w:t xml:space="preserve"> concrete </w:t>
            </w:r>
            <w:proofErr w:type="spellStart"/>
            <w:r>
              <w:t>tijdwinst</w:t>
            </w:r>
            <w:proofErr w:type="spellEnd"/>
            <w:r>
              <w:t xml:space="preserve"> </w:t>
            </w:r>
            <w:proofErr w:type="spellStart"/>
            <w:r>
              <w:t>ontdekken</w:t>
            </w:r>
            <w:proofErr w:type="spellEnd"/>
            <w:r>
              <w:t xml:space="preserve"> in </w:t>
            </w:r>
            <w:proofErr w:type="spellStart"/>
            <w:r>
              <w:t>dagelijkse</w:t>
            </w:r>
            <w:proofErr w:type="spellEnd"/>
            <w:r>
              <w:t xml:space="preserve"> </w:t>
            </w:r>
            <w:proofErr w:type="spellStart"/>
            <w:r>
              <w:t>werkzaamheden</w:t>
            </w:r>
            <w:proofErr w:type="spellEnd"/>
            <w:r>
              <w:t>.</w:t>
            </w:r>
          </w:p>
        </w:tc>
      </w:tr>
      <w:tr w:rsidR="00B120E9" w14:paraId="78677BD5" w14:textId="77777777" w:rsidTr="01495397">
        <w:trPr>
          <w:jc w:val="center"/>
        </w:trPr>
        <w:tc>
          <w:tcPr>
            <w:tcW w:w="648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27F543" w14:textId="77777777" w:rsidR="00B120E9" w:rsidRDefault="00A851D0">
            <w:pPr>
              <w:jc w:val="center"/>
            </w:pPr>
            <w:r>
              <w:rPr>
                <w:rFonts w:ascii="Segoe UI Symbol" w:hAnsi="Segoe UI Symbol"/>
                <w:sz w:val="30"/>
              </w:rPr>
              <w:t>☐</w:t>
            </w:r>
          </w:p>
        </w:tc>
        <w:tc>
          <w:tcPr>
            <w:tcW w:w="9000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3B720F" w14:textId="10610F42" w:rsidR="00B120E9" w:rsidRDefault="00A851D0">
            <w:r>
              <w:t xml:space="preserve">De </w:t>
            </w:r>
            <w:proofErr w:type="spellStart"/>
            <w:r w:rsidR="3334A883">
              <w:t>organisatie</w:t>
            </w:r>
            <w:proofErr w:type="spellEnd"/>
            <w:r>
              <w:t xml:space="preserve"> </w:t>
            </w:r>
            <w:proofErr w:type="spellStart"/>
            <w:r>
              <w:t>staat</w:t>
            </w:r>
            <w:proofErr w:type="spellEnd"/>
            <w:r>
              <w:t xml:space="preserve"> open </w:t>
            </w:r>
            <w:proofErr w:type="spellStart"/>
            <w:r>
              <w:t>voor</w:t>
            </w:r>
            <w:proofErr w:type="spellEnd"/>
            <w:r>
              <w:t xml:space="preserve"> </w:t>
            </w:r>
            <w:proofErr w:type="spellStart"/>
            <w:r>
              <w:t>een</w:t>
            </w:r>
            <w:proofErr w:type="spellEnd"/>
            <w:r>
              <w:t xml:space="preserve"> </w:t>
            </w:r>
            <w:proofErr w:type="spellStart"/>
            <w:r>
              <w:t>proefperiode</w:t>
            </w:r>
            <w:proofErr w:type="spellEnd"/>
            <w:r>
              <w:t xml:space="preserve"> van 30 </w:t>
            </w:r>
            <w:proofErr w:type="spellStart"/>
            <w:r>
              <w:t>dagen</w:t>
            </w:r>
            <w:proofErr w:type="spellEnd"/>
            <w:r>
              <w:t>.</w:t>
            </w:r>
          </w:p>
        </w:tc>
      </w:tr>
      <w:tr w:rsidR="00B120E9" w14:paraId="26DA4D97" w14:textId="77777777" w:rsidTr="01495397">
        <w:trPr>
          <w:jc w:val="center"/>
        </w:trPr>
        <w:tc>
          <w:tcPr>
            <w:tcW w:w="648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F29469" w14:textId="77777777" w:rsidR="00B120E9" w:rsidRDefault="00A851D0">
            <w:pPr>
              <w:jc w:val="center"/>
            </w:pPr>
            <w:r>
              <w:rPr>
                <w:rFonts w:ascii="Segoe UI Symbol" w:hAnsi="Segoe UI Symbol"/>
                <w:sz w:val="30"/>
              </w:rPr>
              <w:t>☐</w:t>
            </w:r>
          </w:p>
        </w:tc>
        <w:tc>
          <w:tcPr>
            <w:tcW w:w="9000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9B8D6F" w14:textId="61B809E1" w:rsidR="00B120E9" w:rsidRDefault="00A851D0">
            <w:r>
              <w:t xml:space="preserve">Er </w:t>
            </w:r>
            <w:proofErr w:type="spellStart"/>
            <w:r>
              <w:t>zijn</w:t>
            </w:r>
            <w:proofErr w:type="spellEnd"/>
            <w:r>
              <w:t xml:space="preserve"> </w:t>
            </w:r>
            <w:proofErr w:type="spellStart"/>
            <w:r>
              <w:t>minimaal</w:t>
            </w:r>
            <w:proofErr w:type="spellEnd"/>
            <w:r>
              <w:t xml:space="preserve"> 5 </w:t>
            </w:r>
            <w:proofErr w:type="spellStart"/>
            <w:r w:rsidR="214954EB">
              <w:t>medewerkers</w:t>
            </w:r>
            <w:proofErr w:type="spellEnd"/>
            <w:r w:rsidR="214954EB">
              <w:t xml:space="preserve"> </w:t>
            </w:r>
            <w:proofErr w:type="spellStart"/>
            <w:r>
              <w:t>beschikbaar</w:t>
            </w:r>
            <w:proofErr w:type="spellEnd"/>
            <w:r>
              <w:t xml:space="preserve"> die Copilot </w:t>
            </w:r>
            <w:proofErr w:type="spellStart"/>
            <w:r>
              <w:t>actief</w:t>
            </w:r>
            <w:proofErr w:type="spellEnd"/>
            <w:r>
              <w:t xml:space="preserve"> </w:t>
            </w:r>
            <w:proofErr w:type="spellStart"/>
            <w:r>
              <w:t>willen</w:t>
            </w:r>
            <w:proofErr w:type="spellEnd"/>
            <w:r>
              <w:t xml:space="preserve"> </w:t>
            </w:r>
            <w:proofErr w:type="spellStart"/>
            <w:r>
              <w:t>testen</w:t>
            </w:r>
            <w:proofErr w:type="spellEnd"/>
            <w:r>
              <w:t>.</w:t>
            </w:r>
          </w:p>
        </w:tc>
      </w:tr>
    </w:tbl>
    <w:p w14:paraId="4470C114" w14:textId="77777777" w:rsidR="00B120E9" w:rsidRDefault="00A851D0">
      <w:pPr>
        <w:pStyle w:val="Heading2"/>
      </w:pPr>
      <w:r>
        <w:rPr>
          <w:color w:val="0F5281"/>
        </w:rPr>
        <w:t xml:space="preserve">3. </w:t>
      </w:r>
      <w:proofErr w:type="spellStart"/>
      <w:r>
        <w:rPr>
          <w:color w:val="0F5281"/>
        </w:rPr>
        <w:t>Succesfactoren</w:t>
      </w:r>
      <w:proofErr w:type="spellEnd"/>
      <w:r>
        <w:rPr>
          <w:color w:val="0F5281"/>
        </w:rPr>
        <w:t xml:space="preserve"> </w:t>
      </w:r>
      <w:proofErr w:type="spellStart"/>
      <w:r>
        <w:rPr>
          <w:color w:val="0F5281"/>
        </w:rPr>
        <w:t>voor</w:t>
      </w:r>
      <w:proofErr w:type="spellEnd"/>
      <w:r>
        <w:rPr>
          <w:color w:val="0F5281"/>
        </w:rPr>
        <w:t xml:space="preserve"> </w:t>
      </w:r>
      <w:proofErr w:type="spellStart"/>
      <w:r>
        <w:rPr>
          <w:color w:val="0F5281"/>
        </w:rPr>
        <w:t>adoptie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48"/>
        <w:gridCol w:w="9000"/>
      </w:tblGrid>
      <w:tr w:rsidR="00B120E9" w14:paraId="7785FF2A" w14:textId="77777777" w:rsidTr="01495397">
        <w:trPr>
          <w:jc w:val="center"/>
        </w:trPr>
        <w:tc>
          <w:tcPr>
            <w:tcW w:w="648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shd w:val="clear" w:color="auto" w:fill="D9EAF7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C703FCA" w14:textId="77777777" w:rsidR="00B120E9" w:rsidRDefault="00A851D0">
            <w:r>
              <w:rPr>
                <w:b/>
                <w:color w:val="1F4E79"/>
              </w:rPr>
              <w:t>✓</w:t>
            </w:r>
          </w:p>
        </w:tc>
        <w:tc>
          <w:tcPr>
            <w:tcW w:w="9000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shd w:val="clear" w:color="auto" w:fill="D9EAF7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6F916B6" w14:textId="77777777" w:rsidR="00B120E9" w:rsidRDefault="00A851D0">
            <w:r>
              <w:rPr>
                <w:b/>
                <w:color w:val="1F4E79"/>
              </w:rPr>
              <w:t xml:space="preserve">3. </w:t>
            </w:r>
            <w:proofErr w:type="spellStart"/>
            <w:r>
              <w:rPr>
                <w:b/>
                <w:color w:val="1F4E79"/>
              </w:rPr>
              <w:t>Succesfactoren</w:t>
            </w:r>
            <w:proofErr w:type="spellEnd"/>
            <w:r>
              <w:rPr>
                <w:b/>
                <w:color w:val="1F4E79"/>
              </w:rPr>
              <w:t xml:space="preserve"> </w:t>
            </w:r>
            <w:proofErr w:type="spellStart"/>
            <w:r>
              <w:rPr>
                <w:b/>
                <w:color w:val="1F4E79"/>
              </w:rPr>
              <w:t>voor</w:t>
            </w:r>
            <w:proofErr w:type="spellEnd"/>
            <w:r>
              <w:rPr>
                <w:b/>
                <w:color w:val="1F4E79"/>
              </w:rPr>
              <w:t xml:space="preserve"> </w:t>
            </w:r>
            <w:proofErr w:type="spellStart"/>
            <w:r>
              <w:rPr>
                <w:b/>
                <w:color w:val="1F4E79"/>
              </w:rPr>
              <w:t>adoptie</w:t>
            </w:r>
            <w:proofErr w:type="spellEnd"/>
          </w:p>
        </w:tc>
      </w:tr>
      <w:tr w:rsidR="00B120E9" w14:paraId="6610B2F8" w14:textId="77777777" w:rsidTr="01495397">
        <w:trPr>
          <w:jc w:val="center"/>
        </w:trPr>
        <w:tc>
          <w:tcPr>
            <w:tcW w:w="648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9F31AF" w14:textId="77777777" w:rsidR="00B120E9" w:rsidRDefault="00A851D0">
            <w:pPr>
              <w:jc w:val="center"/>
            </w:pPr>
            <w:r>
              <w:rPr>
                <w:rFonts w:ascii="Segoe UI Symbol" w:hAnsi="Segoe UI Symbol"/>
                <w:sz w:val="30"/>
              </w:rPr>
              <w:t>☐</w:t>
            </w:r>
          </w:p>
        </w:tc>
        <w:tc>
          <w:tcPr>
            <w:tcW w:w="9000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78C5EC" w14:textId="77777777" w:rsidR="00B120E9" w:rsidRDefault="00A851D0">
            <w:r>
              <w:t xml:space="preserve">Er is </w:t>
            </w:r>
            <w:proofErr w:type="spellStart"/>
            <w:r>
              <w:t>een</w:t>
            </w:r>
            <w:proofErr w:type="spellEnd"/>
            <w:r>
              <w:t xml:space="preserve"> interne </w:t>
            </w:r>
            <w:proofErr w:type="spellStart"/>
            <w:r>
              <w:t>contactpersoon</w:t>
            </w:r>
            <w:proofErr w:type="spellEnd"/>
            <w:r>
              <w:t xml:space="preserve"> die de </w:t>
            </w:r>
            <w:proofErr w:type="spellStart"/>
            <w:r>
              <w:t>proefperiode</w:t>
            </w:r>
            <w:proofErr w:type="spellEnd"/>
            <w:r>
              <w:t xml:space="preserve"> </w:t>
            </w:r>
            <w:proofErr w:type="spellStart"/>
            <w:r>
              <w:t>kan</w:t>
            </w:r>
            <w:proofErr w:type="spellEnd"/>
            <w:r>
              <w:t xml:space="preserve"> </w:t>
            </w:r>
            <w:proofErr w:type="spellStart"/>
            <w:r>
              <w:t>begeleiden</w:t>
            </w:r>
            <w:proofErr w:type="spellEnd"/>
            <w:r>
              <w:t>.</w:t>
            </w:r>
          </w:p>
        </w:tc>
      </w:tr>
      <w:tr w:rsidR="00B120E9" w14:paraId="6A0BC297" w14:textId="77777777" w:rsidTr="01495397">
        <w:trPr>
          <w:jc w:val="center"/>
        </w:trPr>
        <w:tc>
          <w:tcPr>
            <w:tcW w:w="648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7B3579" w14:textId="77777777" w:rsidR="00B120E9" w:rsidRDefault="00A851D0">
            <w:pPr>
              <w:jc w:val="center"/>
            </w:pPr>
            <w:r>
              <w:rPr>
                <w:rFonts w:ascii="Segoe UI Symbol" w:hAnsi="Segoe UI Symbol"/>
                <w:sz w:val="30"/>
              </w:rPr>
              <w:t>☐</w:t>
            </w:r>
          </w:p>
        </w:tc>
        <w:tc>
          <w:tcPr>
            <w:tcW w:w="9000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9FC6DB" w14:textId="77777777" w:rsidR="00B120E9" w:rsidRDefault="00A851D0">
            <w:r>
              <w:t xml:space="preserve">Directie, management of </w:t>
            </w:r>
            <w:proofErr w:type="spellStart"/>
            <w:r>
              <w:t>een</w:t>
            </w:r>
            <w:proofErr w:type="spellEnd"/>
            <w:r>
              <w:t xml:space="preserve"> </w:t>
            </w:r>
            <w:proofErr w:type="spellStart"/>
            <w:r>
              <w:t>teamlead</w:t>
            </w:r>
            <w:proofErr w:type="spellEnd"/>
            <w:r>
              <w:t xml:space="preserve"> </w:t>
            </w:r>
            <w:proofErr w:type="spellStart"/>
            <w:r>
              <w:t>ondersteunt</w:t>
            </w:r>
            <w:proofErr w:type="spellEnd"/>
            <w:r>
              <w:t xml:space="preserve"> de pilot.</w:t>
            </w:r>
          </w:p>
        </w:tc>
      </w:tr>
      <w:tr w:rsidR="00B120E9" w14:paraId="0017AC44" w14:textId="77777777" w:rsidTr="01495397">
        <w:trPr>
          <w:jc w:val="center"/>
        </w:trPr>
        <w:tc>
          <w:tcPr>
            <w:tcW w:w="648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F819B1" w14:textId="77777777" w:rsidR="00B120E9" w:rsidRDefault="00A851D0">
            <w:pPr>
              <w:jc w:val="center"/>
            </w:pPr>
            <w:r>
              <w:rPr>
                <w:rFonts w:ascii="Segoe UI Symbol" w:hAnsi="Segoe UI Symbol"/>
                <w:sz w:val="30"/>
              </w:rPr>
              <w:t>☐</w:t>
            </w:r>
          </w:p>
        </w:tc>
        <w:tc>
          <w:tcPr>
            <w:tcW w:w="9000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78A65A" w14:textId="77777777" w:rsidR="00B120E9" w:rsidRDefault="00A851D0">
            <w:proofErr w:type="spellStart"/>
            <w:r>
              <w:t>Gebruikers</w:t>
            </w:r>
            <w:proofErr w:type="spellEnd"/>
            <w:r>
              <w:t xml:space="preserve"> </w:t>
            </w:r>
            <w:proofErr w:type="spellStart"/>
            <w:r>
              <w:t>zijn</w:t>
            </w:r>
            <w:proofErr w:type="spellEnd"/>
            <w:r>
              <w:t xml:space="preserve"> </w:t>
            </w:r>
            <w:proofErr w:type="spellStart"/>
            <w:r>
              <w:t>bereid</w:t>
            </w:r>
            <w:proofErr w:type="spellEnd"/>
            <w:r>
              <w:t xml:space="preserve"> om </w:t>
            </w:r>
            <w:proofErr w:type="spellStart"/>
            <w:r>
              <w:t>korte</w:t>
            </w:r>
            <w:proofErr w:type="spellEnd"/>
            <w:r>
              <w:t xml:space="preserve"> </w:t>
            </w:r>
            <w:proofErr w:type="spellStart"/>
            <w:r>
              <w:t>opdrachten</w:t>
            </w:r>
            <w:proofErr w:type="spellEnd"/>
            <w:r>
              <w:t xml:space="preserve">/prompts </w:t>
            </w:r>
            <w:proofErr w:type="spellStart"/>
            <w:r>
              <w:t>uit</w:t>
            </w:r>
            <w:proofErr w:type="spellEnd"/>
            <w:r>
              <w:t xml:space="preserve"> </w:t>
            </w:r>
            <w:proofErr w:type="spellStart"/>
            <w:r>
              <w:t>te</w:t>
            </w:r>
            <w:proofErr w:type="spellEnd"/>
            <w:r>
              <w:t xml:space="preserve"> </w:t>
            </w:r>
            <w:proofErr w:type="spellStart"/>
            <w:r>
              <w:t>proberen</w:t>
            </w:r>
            <w:proofErr w:type="spellEnd"/>
            <w:r>
              <w:t xml:space="preserve"> </w:t>
            </w:r>
            <w:proofErr w:type="spellStart"/>
            <w:r>
              <w:t>tijdens</w:t>
            </w:r>
            <w:proofErr w:type="spellEnd"/>
            <w:r>
              <w:t xml:space="preserve"> de trial.</w:t>
            </w:r>
          </w:p>
        </w:tc>
      </w:tr>
    </w:tbl>
    <w:p w14:paraId="3B4C3EDF" w14:textId="77777777" w:rsidR="00B120E9" w:rsidRDefault="00A851D0">
      <w:pPr>
        <w:pStyle w:val="Heading2"/>
      </w:pPr>
      <w:r>
        <w:rPr>
          <w:color w:val="0F5281"/>
        </w:rPr>
        <w:t xml:space="preserve">4. </w:t>
      </w:r>
      <w:proofErr w:type="spellStart"/>
      <w:r>
        <w:rPr>
          <w:color w:val="0F5281"/>
        </w:rPr>
        <w:t>Voorbereiding</w:t>
      </w:r>
      <w:proofErr w:type="spellEnd"/>
      <w:r>
        <w:rPr>
          <w:color w:val="0F5281"/>
        </w:rPr>
        <w:t xml:space="preserve"> &amp; </w:t>
      </w:r>
      <w:proofErr w:type="spellStart"/>
      <w:r>
        <w:rPr>
          <w:color w:val="0F5281"/>
        </w:rPr>
        <w:t>opvolging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48"/>
        <w:gridCol w:w="9000"/>
      </w:tblGrid>
      <w:tr w:rsidR="00B120E9" w14:paraId="78A0E6AE" w14:textId="77777777">
        <w:trPr>
          <w:jc w:val="center"/>
        </w:trPr>
        <w:tc>
          <w:tcPr>
            <w:tcW w:w="648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shd w:val="clear" w:color="auto" w:fill="D9EAF7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9CE78A9" w14:textId="77777777" w:rsidR="00B120E9" w:rsidRDefault="00A851D0">
            <w:r>
              <w:rPr>
                <w:b/>
                <w:color w:val="1F4E79"/>
              </w:rPr>
              <w:t>✓</w:t>
            </w:r>
          </w:p>
        </w:tc>
        <w:tc>
          <w:tcPr>
            <w:tcW w:w="9000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shd w:val="clear" w:color="auto" w:fill="D9EAF7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8A3702D" w14:textId="77777777" w:rsidR="00B120E9" w:rsidRDefault="00A851D0">
            <w:r>
              <w:rPr>
                <w:b/>
                <w:color w:val="1F4E79"/>
              </w:rPr>
              <w:t xml:space="preserve">4. </w:t>
            </w:r>
            <w:proofErr w:type="spellStart"/>
            <w:r>
              <w:rPr>
                <w:b/>
                <w:color w:val="1F4E79"/>
              </w:rPr>
              <w:t>Voorbereiding</w:t>
            </w:r>
            <w:proofErr w:type="spellEnd"/>
            <w:r>
              <w:rPr>
                <w:b/>
                <w:color w:val="1F4E79"/>
              </w:rPr>
              <w:t xml:space="preserve"> &amp; </w:t>
            </w:r>
            <w:proofErr w:type="spellStart"/>
            <w:r>
              <w:rPr>
                <w:b/>
                <w:color w:val="1F4E79"/>
              </w:rPr>
              <w:t>opvolging</w:t>
            </w:r>
            <w:proofErr w:type="spellEnd"/>
          </w:p>
        </w:tc>
      </w:tr>
      <w:tr w:rsidR="00B120E9" w14:paraId="77AACDCA" w14:textId="77777777">
        <w:trPr>
          <w:jc w:val="center"/>
        </w:trPr>
        <w:tc>
          <w:tcPr>
            <w:tcW w:w="648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DA9296" w14:textId="77777777" w:rsidR="00B120E9" w:rsidRDefault="00A851D0">
            <w:pPr>
              <w:jc w:val="center"/>
            </w:pPr>
            <w:r>
              <w:rPr>
                <w:rFonts w:ascii="Segoe UI Symbol" w:hAnsi="Segoe UI Symbol"/>
                <w:sz w:val="30"/>
              </w:rPr>
              <w:lastRenderedPageBreak/>
              <w:t>☐</w:t>
            </w:r>
          </w:p>
        </w:tc>
        <w:tc>
          <w:tcPr>
            <w:tcW w:w="9000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3A620C" w14:textId="77777777" w:rsidR="00B120E9" w:rsidRDefault="00A851D0">
            <w:r>
              <w:t xml:space="preserve">De </w:t>
            </w:r>
            <w:proofErr w:type="spellStart"/>
            <w:r>
              <w:t>klant</w:t>
            </w:r>
            <w:proofErr w:type="spellEnd"/>
            <w:r>
              <w:t xml:space="preserve"> </w:t>
            </w:r>
            <w:proofErr w:type="spellStart"/>
            <w:r>
              <w:t>wil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30 </w:t>
            </w:r>
            <w:proofErr w:type="spellStart"/>
            <w:r>
              <w:t>dagen</w:t>
            </w:r>
            <w:proofErr w:type="spellEnd"/>
            <w:r>
              <w:t xml:space="preserve"> </w:t>
            </w:r>
            <w:proofErr w:type="spellStart"/>
            <w:r>
              <w:t>evalueren</w:t>
            </w:r>
            <w:proofErr w:type="spellEnd"/>
            <w:r>
              <w:t xml:space="preserve"> wat Copilot </w:t>
            </w:r>
            <w:proofErr w:type="spellStart"/>
            <w:r>
              <w:t>heeft</w:t>
            </w:r>
            <w:proofErr w:type="spellEnd"/>
            <w:r>
              <w:t xml:space="preserve"> </w:t>
            </w:r>
            <w:proofErr w:type="spellStart"/>
            <w:r>
              <w:t>opgeleverd</w:t>
            </w:r>
            <w:proofErr w:type="spellEnd"/>
            <w:r>
              <w:t>.</w:t>
            </w:r>
          </w:p>
        </w:tc>
      </w:tr>
      <w:tr w:rsidR="00B120E9" w14:paraId="5862F95C" w14:textId="77777777">
        <w:trPr>
          <w:jc w:val="center"/>
        </w:trPr>
        <w:tc>
          <w:tcPr>
            <w:tcW w:w="648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01D3DE" w14:textId="77777777" w:rsidR="00B120E9" w:rsidRDefault="00A851D0">
            <w:pPr>
              <w:jc w:val="center"/>
            </w:pPr>
            <w:r>
              <w:rPr>
                <w:rFonts w:ascii="Segoe UI Symbol" w:hAnsi="Segoe UI Symbol"/>
                <w:sz w:val="30"/>
              </w:rPr>
              <w:t>☐</w:t>
            </w:r>
          </w:p>
        </w:tc>
        <w:tc>
          <w:tcPr>
            <w:tcW w:w="9000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6FD12A" w14:textId="77777777" w:rsidR="00B120E9" w:rsidRDefault="00A851D0">
            <w:r>
              <w:t xml:space="preserve">Er is </w:t>
            </w:r>
            <w:proofErr w:type="spellStart"/>
            <w:r>
              <w:t>ruimte</w:t>
            </w:r>
            <w:proofErr w:type="spellEnd"/>
            <w:r>
              <w:t xml:space="preserve"> om </w:t>
            </w:r>
            <w:proofErr w:type="spellStart"/>
            <w:r>
              <w:t>bij</w:t>
            </w:r>
            <w:proofErr w:type="spellEnd"/>
            <w:r>
              <w:t xml:space="preserve"> </w:t>
            </w:r>
            <w:proofErr w:type="spellStart"/>
            <w:r>
              <w:t>succes</w:t>
            </w:r>
            <w:proofErr w:type="spellEnd"/>
            <w:r>
              <w:t xml:space="preserve"> </w:t>
            </w:r>
            <w:proofErr w:type="spellStart"/>
            <w:r>
              <w:t>een</w:t>
            </w:r>
            <w:proofErr w:type="spellEnd"/>
            <w:r>
              <w:t xml:space="preserve"> </w:t>
            </w:r>
            <w:proofErr w:type="spellStart"/>
            <w:r>
              <w:t>vervolgstap</w:t>
            </w:r>
            <w:proofErr w:type="spellEnd"/>
            <w:r>
              <w:t xml:space="preserve"> </w:t>
            </w:r>
            <w:proofErr w:type="spellStart"/>
            <w:r>
              <w:t>te</w:t>
            </w:r>
            <w:proofErr w:type="spellEnd"/>
            <w:r>
              <w:t xml:space="preserve"> </w:t>
            </w:r>
            <w:proofErr w:type="spellStart"/>
            <w:r>
              <w:t>bespreken</w:t>
            </w:r>
            <w:proofErr w:type="spellEnd"/>
            <w:r>
              <w:t xml:space="preserve">, </w:t>
            </w:r>
            <w:proofErr w:type="spellStart"/>
            <w:r>
              <w:t>zoals</w:t>
            </w:r>
            <w:proofErr w:type="spellEnd"/>
            <w:r>
              <w:t xml:space="preserve"> </w:t>
            </w:r>
            <w:proofErr w:type="spellStart"/>
            <w:r>
              <w:t>betaalde</w:t>
            </w:r>
            <w:proofErr w:type="spellEnd"/>
            <w:r>
              <w:t xml:space="preserve"> </w:t>
            </w:r>
            <w:proofErr w:type="spellStart"/>
            <w:r>
              <w:t>licenties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</w:t>
            </w:r>
            <w:proofErr w:type="spellStart"/>
            <w:r>
              <w:t>adoptiebegeleiding</w:t>
            </w:r>
            <w:proofErr w:type="spellEnd"/>
            <w:r>
              <w:t>.</w:t>
            </w:r>
          </w:p>
        </w:tc>
      </w:tr>
    </w:tbl>
    <w:p w14:paraId="1F36DE8E" w14:textId="77777777" w:rsidR="00B120E9" w:rsidRDefault="00A851D0">
      <w:pPr>
        <w:pStyle w:val="Heading2"/>
      </w:pPr>
      <w:r>
        <w:t xml:space="preserve">Score &amp; </w:t>
      </w:r>
      <w:proofErr w:type="spellStart"/>
      <w:r>
        <w:t>advies</w:t>
      </w:r>
      <w:proofErr w:type="spellEnd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728"/>
        <w:gridCol w:w="3024"/>
        <w:gridCol w:w="4896"/>
      </w:tblGrid>
      <w:tr w:rsidR="00B120E9" w14:paraId="26A7501B" w14:textId="77777777" w:rsidTr="01495397">
        <w:trPr>
          <w:jc w:val="center"/>
        </w:trPr>
        <w:tc>
          <w:tcPr>
            <w:tcW w:w="1728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shd w:val="clear" w:color="auto" w:fill="1F4E79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6403D54" w14:textId="77777777" w:rsidR="00B120E9" w:rsidRDefault="00A851D0">
            <w:r>
              <w:rPr>
                <w:b/>
                <w:color w:val="FFFFFF"/>
                <w:sz w:val="19"/>
              </w:rPr>
              <w:t xml:space="preserve">Aantal </w:t>
            </w:r>
            <w:proofErr w:type="spellStart"/>
            <w:r>
              <w:rPr>
                <w:b/>
                <w:color w:val="FFFFFF"/>
                <w:sz w:val="19"/>
              </w:rPr>
              <w:t>vinkjes</w:t>
            </w:r>
            <w:proofErr w:type="spellEnd"/>
          </w:p>
        </w:tc>
        <w:tc>
          <w:tcPr>
            <w:tcW w:w="3024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shd w:val="clear" w:color="auto" w:fill="1F4E79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8C2DC86" w14:textId="77777777" w:rsidR="00B120E9" w:rsidRDefault="00A851D0">
            <w:proofErr w:type="spellStart"/>
            <w:r>
              <w:rPr>
                <w:b/>
                <w:color w:val="FFFFFF"/>
                <w:sz w:val="19"/>
              </w:rPr>
              <w:t>Advies</w:t>
            </w:r>
            <w:proofErr w:type="spellEnd"/>
          </w:p>
        </w:tc>
        <w:tc>
          <w:tcPr>
            <w:tcW w:w="4896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shd w:val="clear" w:color="auto" w:fill="1F4E79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F4B67FB" w14:textId="77777777" w:rsidR="00B120E9" w:rsidRDefault="00A851D0">
            <w:proofErr w:type="spellStart"/>
            <w:r>
              <w:rPr>
                <w:b/>
                <w:color w:val="FFFFFF"/>
                <w:sz w:val="19"/>
              </w:rPr>
              <w:t>Volgende</w:t>
            </w:r>
            <w:proofErr w:type="spellEnd"/>
            <w:r>
              <w:rPr>
                <w:b/>
                <w:color w:val="FFFFFF"/>
                <w:sz w:val="19"/>
              </w:rPr>
              <w:t xml:space="preserve"> </w:t>
            </w:r>
            <w:proofErr w:type="spellStart"/>
            <w:r>
              <w:rPr>
                <w:b/>
                <w:color w:val="FFFFFF"/>
                <w:sz w:val="19"/>
              </w:rPr>
              <w:t>stap</w:t>
            </w:r>
            <w:proofErr w:type="spellEnd"/>
          </w:p>
        </w:tc>
      </w:tr>
      <w:tr w:rsidR="00B120E9" w14:paraId="2ED3CD4C" w14:textId="77777777" w:rsidTr="01495397">
        <w:trPr>
          <w:jc w:val="center"/>
        </w:trPr>
        <w:tc>
          <w:tcPr>
            <w:tcW w:w="1728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8EE3434" w14:textId="15D2FB08" w:rsidR="00B120E9" w:rsidRDefault="00A851D0">
            <w:pPr>
              <w:jc w:val="center"/>
            </w:pPr>
            <w:r w:rsidRPr="01495397">
              <w:rPr>
                <w:sz w:val="19"/>
                <w:szCs w:val="19"/>
              </w:rPr>
              <w:t>11-1</w:t>
            </w:r>
            <w:r w:rsidR="3991C517" w:rsidRPr="01495397">
              <w:rPr>
                <w:sz w:val="19"/>
                <w:szCs w:val="19"/>
              </w:rPr>
              <w:t>3</w:t>
            </w:r>
          </w:p>
        </w:tc>
        <w:tc>
          <w:tcPr>
            <w:tcW w:w="3024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6F6C3E6D" w14:textId="77777777" w:rsidR="00B120E9" w:rsidRDefault="00A851D0">
            <w:proofErr w:type="spellStart"/>
            <w:r>
              <w:rPr>
                <w:sz w:val="19"/>
              </w:rPr>
              <w:t>Ideale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kandidaat</w:t>
            </w:r>
            <w:proofErr w:type="spellEnd"/>
          </w:p>
        </w:tc>
        <w:tc>
          <w:tcPr>
            <w:tcW w:w="4896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EA954E1" w14:textId="77777777" w:rsidR="00B120E9" w:rsidRDefault="00A851D0">
            <w:proofErr w:type="spellStart"/>
            <w:r>
              <w:rPr>
                <w:sz w:val="19"/>
              </w:rPr>
              <w:t>Nodig</w:t>
            </w:r>
            <w:proofErr w:type="spellEnd"/>
            <w:r>
              <w:rPr>
                <w:sz w:val="19"/>
              </w:rPr>
              <w:t xml:space="preserve"> de </w:t>
            </w:r>
            <w:proofErr w:type="spellStart"/>
            <w:r>
              <w:rPr>
                <w:sz w:val="19"/>
              </w:rPr>
              <w:t>klant</w:t>
            </w:r>
            <w:proofErr w:type="spellEnd"/>
            <w:r>
              <w:rPr>
                <w:sz w:val="19"/>
              </w:rPr>
              <w:t xml:space="preserve"> direct </w:t>
            </w:r>
            <w:proofErr w:type="spellStart"/>
            <w:r>
              <w:rPr>
                <w:sz w:val="19"/>
              </w:rPr>
              <w:t>uit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voor</w:t>
            </w:r>
            <w:proofErr w:type="spellEnd"/>
            <w:r>
              <w:rPr>
                <w:sz w:val="19"/>
              </w:rPr>
              <w:t xml:space="preserve"> Copilot in 30 </w:t>
            </w:r>
            <w:proofErr w:type="spellStart"/>
            <w:r>
              <w:rPr>
                <w:sz w:val="19"/>
              </w:rPr>
              <w:t>en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activeer</w:t>
            </w:r>
            <w:proofErr w:type="spellEnd"/>
            <w:r>
              <w:rPr>
                <w:sz w:val="19"/>
              </w:rPr>
              <w:t xml:space="preserve"> de trial.</w:t>
            </w:r>
          </w:p>
        </w:tc>
      </w:tr>
      <w:tr w:rsidR="00B120E9" w14:paraId="5D5CAE41" w14:textId="77777777" w:rsidTr="01495397">
        <w:trPr>
          <w:jc w:val="center"/>
        </w:trPr>
        <w:tc>
          <w:tcPr>
            <w:tcW w:w="1728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6698E3F" w14:textId="77777777" w:rsidR="00B120E9" w:rsidRDefault="00A851D0">
            <w:pPr>
              <w:jc w:val="center"/>
            </w:pPr>
            <w:r>
              <w:rPr>
                <w:sz w:val="19"/>
              </w:rPr>
              <w:t>7-10</w:t>
            </w:r>
          </w:p>
        </w:tc>
        <w:tc>
          <w:tcPr>
            <w:tcW w:w="3024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8834A38" w14:textId="77777777" w:rsidR="00B120E9" w:rsidRDefault="00A851D0">
            <w:proofErr w:type="spellStart"/>
            <w:r>
              <w:rPr>
                <w:sz w:val="19"/>
              </w:rPr>
              <w:t>Interessant</w:t>
            </w:r>
            <w:proofErr w:type="spellEnd"/>
            <w:r>
              <w:rPr>
                <w:sz w:val="19"/>
              </w:rPr>
              <w:t xml:space="preserve">, maar </w:t>
            </w:r>
            <w:proofErr w:type="spellStart"/>
            <w:r>
              <w:rPr>
                <w:sz w:val="19"/>
              </w:rPr>
              <w:t>eerst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kwalificeren</w:t>
            </w:r>
            <w:proofErr w:type="spellEnd"/>
          </w:p>
        </w:tc>
        <w:tc>
          <w:tcPr>
            <w:tcW w:w="4896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755269C" w14:textId="38692A71" w:rsidR="00B120E9" w:rsidRDefault="00A851D0">
            <w:r w:rsidRPr="01495397">
              <w:rPr>
                <w:sz w:val="19"/>
                <w:szCs w:val="19"/>
              </w:rPr>
              <w:t xml:space="preserve">Plan </w:t>
            </w:r>
            <w:proofErr w:type="spellStart"/>
            <w:r w:rsidRPr="01495397">
              <w:rPr>
                <w:sz w:val="19"/>
                <w:szCs w:val="19"/>
              </w:rPr>
              <w:t>een</w:t>
            </w:r>
            <w:proofErr w:type="spellEnd"/>
            <w:r w:rsidRPr="01495397">
              <w:rPr>
                <w:sz w:val="19"/>
                <w:szCs w:val="19"/>
              </w:rPr>
              <w:t xml:space="preserve"> </w:t>
            </w:r>
            <w:proofErr w:type="spellStart"/>
            <w:r w:rsidRPr="01495397">
              <w:rPr>
                <w:sz w:val="19"/>
                <w:szCs w:val="19"/>
              </w:rPr>
              <w:t>kort</w:t>
            </w:r>
            <w:proofErr w:type="spellEnd"/>
            <w:r w:rsidRPr="01495397">
              <w:rPr>
                <w:sz w:val="19"/>
                <w:szCs w:val="19"/>
              </w:rPr>
              <w:t xml:space="preserve"> </w:t>
            </w:r>
            <w:proofErr w:type="spellStart"/>
            <w:r w:rsidRPr="01495397">
              <w:rPr>
                <w:sz w:val="19"/>
                <w:szCs w:val="19"/>
              </w:rPr>
              <w:t>gesprek</w:t>
            </w:r>
            <w:proofErr w:type="spellEnd"/>
            <w:r w:rsidRPr="01495397">
              <w:rPr>
                <w:sz w:val="19"/>
                <w:szCs w:val="19"/>
              </w:rPr>
              <w:t xml:space="preserve"> om </w:t>
            </w:r>
            <w:proofErr w:type="spellStart"/>
            <w:proofErr w:type="gramStart"/>
            <w:r w:rsidRPr="01495397">
              <w:rPr>
                <w:sz w:val="19"/>
                <w:szCs w:val="19"/>
              </w:rPr>
              <w:t>gebruikers</w:t>
            </w:r>
            <w:proofErr w:type="spellEnd"/>
            <w:r w:rsidRPr="01495397">
              <w:rPr>
                <w:sz w:val="19"/>
                <w:szCs w:val="19"/>
              </w:rPr>
              <w:t xml:space="preserve"> </w:t>
            </w:r>
            <w:r w:rsidR="390200EC" w:rsidRPr="01495397">
              <w:rPr>
                <w:sz w:val="19"/>
                <w:szCs w:val="19"/>
              </w:rPr>
              <w:t>,</w:t>
            </w:r>
            <w:proofErr w:type="gramEnd"/>
            <w:r w:rsidR="390200EC" w:rsidRPr="01495397">
              <w:rPr>
                <w:sz w:val="19"/>
                <w:szCs w:val="19"/>
              </w:rPr>
              <w:t xml:space="preserve"> interne </w:t>
            </w:r>
            <w:proofErr w:type="spellStart"/>
            <w:r w:rsidR="390200EC" w:rsidRPr="01495397">
              <w:rPr>
                <w:sz w:val="19"/>
                <w:szCs w:val="19"/>
              </w:rPr>
              <w:t>begeleiding</w:t>
            </w:r>
            <w:proofErr w:type="spellEnd"/>
            <w:r w:rsidR="390200EC" w:rsidRPr="01495397">
              <w:rPr>
                <w:sz w:val="19"/>
                <w:szCs w:val="19"/>
              </w:rPr>
              <w:t xml:space="preserve"> </w:t>
            </w:r>
            <w:proofErr w:type="spellStart"/>
            <w:r w:rsidRPr="01495397">
              <w:rPr>
                <w:sz w:val="19"/>
                <w:szCs w:val="19"/>
              </w:rPr>
              <w:t>en</w:t>
            </w:r>
            <w:proofErr w:type="spellEnd"/>
            <w:r w:rsidRPr="01495397">
              <w:rPr>
                <w:sz w:val="19"/>
                <w:szCs w:val="19"/>
              </w:rPr>
              <w:t xml:space="preserve"> timing </w:t>
            </w:r>
            <w:proofErr w:type="spellStart"/>
            <w:r w:rsidRPr="01495397">
              <w:rPr>
                <w:sz w:val="19"/>
                <w:szCs w:val="19"/>
              </w:rPr>
              <w:t>scherp</w:t>
            </w:r>
            <w:proofErr w:type="spellEnd"/>
            <w:r w:rsidRPr="01495397">
              <w:rPr>
                <w:sz w:val="19"/>
                <w:szCs w:val="19"/>
              </w:rPr>
              <w:t xml:space="preserve"> </w:t>
            </w:r>
            <w:proofErr w:type="spellStart"/>
            <w:r w:rsidRPr="01495397">
              <w:rPr>
                <w:sz w:val="19"/>
                <w:szCs w:val="19"/>
              </w:rPr>
              <w:t>te</w:t>
            </w:r>
            <w:proofErr w:type="spellEnd"/>
            <w:r w:rsidRPr="01495397">
              <w:rPr>
                <w:sz w:val="19"/>
                <w:szCs w:val="19"/>
              </w:rPr>
              <w:t xml:space="preserve"> </w:t>
            </w:r>
            <w:proofErr w:type="spellStart"/>
            <w:r w:rsidRPr="01495397">
              <w:rPr>
                <w:sz w:val="19"/>
                <w:szCs w:val="19"/>
              </w:rPr>
              <w:t>krijgen</w:t>
            </w:r>
            <w:proofErr w:type="spellEnd"/>
            <w:r w:rsidRPr="01495397">
              <w:rPr>
                <w:sz w:val="19"/>
                <w:szCs w:val="19"/>
              </w:rPr>
              <w:t>.</w:t>
            </w:r>
          </w:p>
        </w:tc>
      </w:tr>
      <w:tr w:rsidR="00B120E9" w14:paraId="64B06D4E" w14:textId="77777777" w:rsidTr="01495397">
        <w:trPr>
          <w:jc w:val="center"/>
        </w:trPr>
        <w:tc>
          <w:tcPr>
            <w:tcW w:w="1728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99D9B40" w14:textId="77777777" w:rsidR="00B120E9" w:rsidRDefault="00A851D0">
            <w:pPr>
              <w:jc w:val="center"/>
            </w:pPr>
            <w:r>
              <w:rPr>
                <w:sz w:val="19"/>
              </w:rPr>
              <w:t>0-6</w:t>
            </w:r>
          </w:p>
        </w:tc>
        <w:tc>
          <w:tcPr>
            <w:tcW w:w="3024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473A6F8" w14:textId="77777777" w:rsidR="00B120E9" w:rsidRDefault="00A851D0">
            <w:proofErr w:type="spellStart"/>
            <w:r>
              <w:rPr>
                <w:sz w:val="19"/>
              </w:rPr>
              <w:t>Nog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niet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klaar</w:t>
            </w:r>
            <w:proofErr w:type="spellEnd"/>
          </w:p>
        </w:tc>
        <w:tc>
          <w:tcPr>
            <w:tcW w:w="4896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6E766933" w14:textId="073E1240" w:rsidR="00B120E9" w:rsidRDefault="4444AAFE">
            <w:proofErr w:type="spellStart"/>
            <w:r w:rsidRPr="01495397">
              <w:rPr>
                <w:sz w:val="19"/>
                <w:szCs w:val="19"/>
              </w:rPr>
              <w:t>Activeer</w:t>
            </w:r>
            <w:proofErr w:type="spellEnd"/>
            <w:r w:rsidRPr="01495397">
              <w:rPr>
                <w:sz w:val="19"/>
                <w:szCs w:val="19"/>
              </w:rPr>
              <w:t xml:space="preserve"> </w:t>
            </w:r>
            <w:proofErr w:type="spellStart"/>
            <w:r w:rsidRPr="01495397">
              <w:rPr>
                <w:sz w:val="19"/>
                <w:szCs w:val="19"/>
              </w:rPr>
              <w:t>eerst</w:t>
            </w:r>
            <w:proofErr w:type="spellEnd"/>
            <w:r w:rsidRPr="01495397">
              <w:rPr>
                <w:sz w:val="19"/>
                <w:szCs w:val="19"/>
              </w:rPr>
              <w:t xml:space="preserve"> gratis Copilot Chat </w:t>
            </w:r>
            <w:proofErr w:type="spellStart"/>
            <w:r w:rsidRPr="01495397">
              <w:rPr>
                <w:sz w:val="19"/>
                <w:szCs w:val="19"/>
              </w:rPr>
              <w:t>voor</w:t>
            </w:r>
            <w:proofErr w:type="spellEnd"/>
            <w:r w:rsidRPr="01495397">
              <w:rPr>
                <w:sz w:val="19"/>
                <w:szCs w:val="19"/>
              </w:rPr>
              <w:t xml:space="preserve"> </w:t>
            </w:r>
            <w:proofErr w:type="spellStart"/>
            <w:r w:rsidRPr="01495397">
              <w:rPr>
                <w:sz w:val="19"/>
                <w:szCs w:val="19"/>
              </w:rPr>
              <w:t>medewerkers</w:t>
            </w:r>
            <w:proofErr w:type="spellEnd"/>
            <w:r w:rsidRPr="01495397">
              <w:rPr>
                <w:sz w:val="19"/>
                <w:szCs w:val="19"/>
              </w:rPr>
              <w:t xml:space="preserve">. Zo </w:t>
            </w:r>
            <w:proofErr w:type="spellStart"/>
            <w:r w:rsidRPr="01495397">
              <w:rPr>
                <w:sz w:val="19"/>
                <w:szCs w:val="19"/>
              </w:rPr>
              <w:t>kan</w:t>
            </w:r>
            <w:proofErr w:type="spellEnd"/>
            <w:r w:rsidRPr="01495397">
              <w:rPr>
                <w:sz w:val="19"/>
                <w:szCs w:val="19"/>
              </w:rPr>
              <w:t xml:space="preserve"> de </w:t>
            </w:r>
            <w:proofErr w:type="spellStart"/>
            <w:r w:rsidRPr="01495397">
              <w:rPr>
                <w:sz w:val="19"/>
                <w:szCs w:val="19"/>
              </w:rPr>
              <w:t>klant</w:t>
            </w:r>
            <w:proofErr w:type="spellEnd"/>
            <w:r w:rsidRPr="01495397">
              <w:rPr>
                <w:sz w:val="19"/>
                <w:szCs w:val="19"/>
              </w:rPr>
              <w:t xml:space="preserve"> </w:t>
            </w:r>
            <w:proofErr w:type="spellStart"/>
            <w:r w:rsidRPr="01495397">
              <w:rPr>
                <w:sz w:val="19"/>
                <w:szCs w:val="19"/>
              </w:rPr>
              <w:t>laagdrempelig</w:t>
            </w:r>
            <w:proofErr w:type="spellEnd"/>
            <w:r w:rsidRPr="01495397">
              <w:rPr>
                <w:sz w:val="19"/>
                <w:szCs w:val="19"/>
              </w:rPr>
              <w:t xml:space="preserve"> </w:t>
            </w:r>
            <w:proofErr w:type="spellStart"/>
            <w:r w:rsidRPr="01495397">
              <w:rPr>
                <w:sz w:val="19"/>
                <w:szCs w:val="19"/>
              </w:rPr>
              <w:t>kennismaken</w:t>
            </w:r>
            <w:proofErr w:type="spellEnd"/>
            <w:r w:rsidRPr="01495397">
              <w:rPr>
                <w:sz w:val="19"/>
                <w:szCs w:val="19"/>
              </w:rPr>
              <w:t xml:space="preserve"> met AI </w:t>
            </w:r>
            <w:proofErr w:type="spellStart"/>
            <w:r w:rsidRPr="01495397">
              <w:rPr>
                <w:sz w:val="19"/>
                <w:szCs w:val="19"/>
              </w:rPr>
              <w:t>voordat</w:t>
            </w:r>
            <w:proofErr w:type="spellEnd"/>
            <w:r w:rsidRPr="01495397">
              <w:rPr>
                <w:sz w:val="19"/>
                <w:szCs w:val="19"/>
              </w:rPr>
              <w:t xml:space="preserve"> je </w:t>
            </w:r>
            <w:proofErr w:type="spellStart"/>
            <w:r w:rsidRPr="01495397">
              <w:rPr>
                <w:sz w:val="19"/>
                <w:szCs w:val="19"/>
              </w:rPr>
              <w:t>een</w:t>
            </w:r>
            <w:proofErr w:type="spellEnd"/>
            <w:r w:rsidRPr="01495397">
              <w:rPr>
                <w:sz w:val="19"/>
                <w:szCs w:val="19"/>
              </w:rPr>
              <w:t xml:space="preserve"> Copilot Business-trial </w:t>
            </w:r>
            <w:proofErr w:type="spellStart"/>
            <w:r w:rsidRPr="01495397">
              <w:rPr>
                <w:sz w:val="19"/>
                <w:szCs w:val="19"/>
              </w:rPr>
              <w:t>bespreekt</w:t>
            </w:r>
            <w:proofErr w:type="spellEnd"/>
            <w:r w:rsidRPr="01495397">
              <w:rPr>
                <w:sz w:val="19"/>
                <w:szCs w:val="19"/>
              </w:rPr>
              <w:t>.</w:t>
            </w:r>
          </w:p>
        </w:tc>
      </w:tr>
    </w:tbl>
    <w:p w14:paraId="57AA3680" w14:textId="77777777" w:rsidR="00B120E9" w:rsidRDefault="00A851D0">
      <w:pPr>
        <w:spacing w:before="160"/>
      </w:pPr>
      <w:r>
        <w:rPr>
          <w:b/>
        </w:rPr>
        <w:t xml:space="preserve">Tip </w:t>
      </w:r>
      <w:proofErr w:type="spellStart"/>
      <w:r>
        <w:rPr>
          <w:b/>
        </w:rPr>
        <w:t>voor</w:t>
      </w:r>
      <w:proofErr w:type="spellEnd"/>
      <w:r>
        <w:rPr>
          <w:b/>
        </w:rPr>
        <w:t xml:space="preserve"> partners: </w:t>
      </w:r>
      <w:proofErr w:type="spellStart"/>
      <w:r>
        <w:t>gebruik</w:t>
      </w:r>
      <w:proofErr w:type="spellEnd"/>
      <w:r>
        <w:t xml:space="preserve"> </w:t>
      </w:r>
      <w:proofErr w:type="spellStart"/>
      <w:r>
        <w:t>deze</w:t>
      </w:r>
      <w:proofErr w:type="spellEnd"/>
      <w:r>
        <w:t xml:space="preserve"> Quick Check om </w:t>
      </w:r>
      <w:proofErr w:type="spellStart"/>
      <w:r>
        <w:t>snel</w:t>
      </w:r>
      <w:proofErr w:type="spellEnd"/>
      <w:r>
        <w:t xml:space="preserve"> </w:t>
      </w:r>
      <w:proofErr w:type="spellStart"/>
      <w:r>
        <w:t>een</w:t>
      </w:r>
      <w:proofErr w:type="spellEnd"/>
      <w:r>
        <w:t xml:space="preserve"> shortlist </w:t>
      </w:r>
      <w:proofErr w:type="spellStart"/>
      <w:r>
        <w:t>te</w:t>
      </w:r>
      <w:proofErr w:type="spellEnd"/>
      <w:r>
        <w:t xml:space="preserve"> </w:t>
      </w:r>
      <w:proofErr w:type="spellStart"/>
      <w:r>
        <w:t>maken</w:t>
      </w:r>
      <w:proofErr w:type="spellEnd"/>
      <w:r>
        <w:t xml:space="preserve">. </w:t>
      </w:r>
      <w:proofErr w:type="spellStart"/>
      <w:r>
        <w:t>Klanten</w:t>
      </w:r>
      <w:proofErr w:type="spellEnd"/>
      <w:r>
        <w:t xml:space="preserve"> met </w:t>
      </w:r>
      <w:proofErr w:type="spellStart"/>
      <w:r>
        <w:t>een</w:t>
      </w:r>
      <w:proofErr w:type="spellEnd"/>
      <w:r>
        <w:t xml:space="preserve"> </w:t>
      </w:r>
      <w:proofErr w:type="spellStart"/>
      <w:r>
        <w:t>hoge</w:t>
      </w:r>
      <w:proofErr w:type="spellEnd"/>
      <w:r>
        <w:t xml:space="preserve"> score </w:t>
      </w:r>
      <w:proofErr w:type="spellStart"/>
      <w:r>
        <w:t>zijn</w:t>
      </w:r>
      <w:proofErr w:type="spellEnd"/>
      <w:r>
        <w:t xml:space="preserve"> </w:t>
      </w:r>
      <w:proofErr w:type="spellStart"/>
      <w:r>
        <w:t>goede</w:t>
      </w:r>
      <w:proofErr w:type="spellEnd"/>
      <w:r>
        <w:t xml:space="preserve"> </w:t>
      </w:r>
      <w:proofErr w:type="spellStart"/>
      <w:r>
        <w:t>kandidaten</w:t>
      </w:r>
      <w:proofErr w:type="spellEnd"/>
      <w:r>
        <w:t xml:space="preserve"> om </w:t>
      </w:r>
      <w:proofErr w:type="spellStart"/>
      <w:r>
        <w:t>vanaf</w:t>
      </w:r>
      <w:proofErr w:type="spellEnd"/>
      <w:r>
        <w:t xml:space="preserve"> 1 </w:t>
      </w:r>
      <w:proofErr w:type="spellStart"/>
      <w:r>
        <w:t>augustus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benaderen</w:t>
      </w:r>
      <w:proofErr w:type="spellEnd"/>
      <w:r>
        <w:t xml:space="preserve"> </w:t>
      </w:r>
      <w:proofErr w:type="spellStart"/>
      <w:r>
        <w:t>voor</w:t>
      </w:r>
      <w:proofErr w:type="spellEnd"/>
      <w:r>
        <w:t xml:space="preserve"> de 30-daagse Copilot Business-trial.</w:t>
      </w:r>
    </w:p>
    <w:sectPr w:rsidR="00B120E9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81895713">
    <w:abstractNumId w:val="6"/>
  </w:num>
  <w:num w:numId="2" w16cid:durableId="1221594011">
    <w:abstractNumId w:val="4"/>
  </w:num>
  <w:num w:numId="3" w16cid:durableId="1732581024">
    <w:abstractNumId w:val="2"/>
  </w:num>
  <w:num w:numId="4" w16cid:durableId="1929188478">
    <w:abstractNumId w:val="7"/>
  </w:num>
  <w:num w:numId="5" w16cid:durableId="229193709">
    <w:abstractNumId w:val="5"/>
  </w:num>
  <w:num w:numId="6" w16cid:durableId="340158409">
    <w:abstractNumId w:val="1"/>
  </w:num>
  <w:num w:numId="7" w16cid:durableId="421415971">
    <w:abstractNumId w:val="3"/>
  </w:num>
  <w:num w:numId="8" w16cid:durableId="81488846">
    <w:abstractNumId w:val="8"/>
  </w:num>
  <w:num w:numId="9" w16cid:durableId="8795243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A2240F"/>
    <w:rsid w:val="00A4297E"/>
    <w:rsid w:val="00A851D0"/>
    <w:rsid w:val="00AA1D8D"/>
    <w:rsid w:val="00B120E9"/>
    <w:rsid w:val="00B47730"/>
    <w:rsid w:val="00CB0664"/>
    <w:rsid w:val="00D37A00"/>
    <w:rsid w:val="00FC693F"/>
    <w:rsid w:val="01495397"/>
    <w:rsid w:val="01A65386"/>
    <w:rsid w:val="214954EB"/>
    <w:rsid w:val="21DE1C88"/>
    <w:rsid w:val="3334A883"/>
    <w:rsid w:val="390200EC"/>
    <w:rsid w:val="3991C517"/>
    <w:rsid w:val="40C2C3A2"/>
    <w:rsid w:val="4444AAFE"/>
    <w:rsid w:val="46DA5F9F"/>
    <w:rsid w:val="63693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D975C278-34A7-42E0-A0B3-C065D0189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eastAsia="Aptos" w:hAnsi="Aptos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F5281"/>
      <w:sz w:val="4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 w:after="6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8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4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3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 Text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-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-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-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-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-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-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-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-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-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-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-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-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-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-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-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-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-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-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-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-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-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-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-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-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-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-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-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-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-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-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-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-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-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-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-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-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-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-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-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-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-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-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-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-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-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-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-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-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-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-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-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-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-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-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-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-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-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-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-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-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-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-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-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-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-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-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-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-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-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-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-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-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-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-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-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-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-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-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-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-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-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-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-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-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7DE25E2DBDE84B85B07003F7713084" ma:contentTypeVersion="16" ma:contentTypeDescription="Een nieuw document maken." ma:contentTypeScope="" ma:versionID="5f779de3c0b8bbf3d6fb6607f96b47cf">
  <xsd:schema xmlns:xsd="http://www.w3.org/2001/XMLSchema" xmlns:xs="http://www.w3.org/2001/XMLSchema" xmlns:p="http://schemas.microsoft.com/office/2006/metadata/properties" xmlns:ns2="adc92669-52af-4247-989f-6efafb1cbf05" xmlns:ns3="bd2ccc86-a732-49bc-b969-17a638b48007" targetNamespace="http://schemas.microsoft.com/office/2006/metadata/properties" ma:root="true" ma:fieldsID="57cd52a202f90fab6c7ad08801cb9669" ns2:_="" ns3:_="">
    <xsd:import namespace="adc92669-52af-4247-989f-6efafb1cbf05"/>
    <xsd:import namespace="bd2ccc86-a732-49bc-b969-17a638b480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92669-52af-4247-989f-6efafb1cbf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1ae109eb-87c3-4e51-b1ec-dff9543937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ccc86-a732-49bc-b969-17a638b4800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2bc22a1-79be-4a52-a97e-4ebff3f64ee2}" ma:internalName="TaxCatchAll" ma:showField="CatchAllData" ma:web="bd2ccc86-a732-49bc-b969-17a638b480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c92669-52af-4247-989f-6efafb1cbf05">
      <Terms xmlns="http://schemas.microsoft.com/office/infopath/2007/PartnerControls"/>
    </lcf76f155ced4ddcb4097134ff3c332f>
    <TaxCatchAll xmlns="bd2ccc86-a732-49bc-b969-17a638b48007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2B3D49-F8F1-479D-A11A-AEA2BBD57B71}"/>
</file>

<file path=customXml/itemProps3.xml><?xml version="1.0" encoding="utf-8"?>
<ds:datastoreItem xmlns:ds="http://schemas.openxmlformats.org/officeDocument/2006/customXml" ds:itemID="{A4AD17AF-2D92-4536-8DF0-38D439D77F26}"/>
</file>

<file path=customXml/itemProps4.xml><?xml version="1.0" encoding="utf-8"?>
<ds:datastoreItem xmlns:ds="http://schemas.openxmlformats.org/officeDocument/2006/customXml" ds:itemID="{EE956090-AEA1-497F-9B39-F5681138D8D8}"/>
</file>

<file path=docMetadata/LabelInfo.xml><?xml version="1.0" encoding="utf-8"?>
<clbl:labelList xmlns:clbl="http://schemas.microsoft.com/office/2020/mipLabelMetadata">
  <clbl:label id="{475795c8-4108-4d6b-8e52-edaabebff3af}" enabled="1" method="Standard" siteId="{33733f45-cfce-4d1e-9d17-4adfad5af3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338</Words>
  <Characters>1968</Characters>
  <Application>Microsoft Office Word</Application>
  <DocSecurity>0</DocSecurity>
  <Lines>78</Lines>
  <Paragraphs>74</Paragraphs>
  <ScaleCrop>false</ScaleCrop>
  <Manager/>
  <Company/>
  <LinksUpToDate>false</LinksUpToDate>
  <CharactersWithSpaces>2232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Rowen Heesakkers</dc:creator>
  <cp:keywords/>
  <dc:description>generated by python-docx</dc:description>
  <cp:lastModifiedBy>Rowen Heesakkers</cp:lastModifiedBy>
  <cp:revision>2</cp:revision>
  <dcterms:created xsi:type="dcterms:W3CDTF">2026-07-17T12:36:00Z</dcterms:created>
  <dcterms:modified xsi:type="dcterms:W3CDTF">2026-07-17T12:36:00Z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0x010100F77DE25E2DBDE84B85B07003F7713084</vt:lpwstr>
  </property>
</Properties>
</file>